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2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45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现代针灸名家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(r050109—001)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现代针灸名家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(r050109—001)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澄江针灸学派研究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澄江针灸学派研究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(r050302—001)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